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 xml:space="preserve">СОВЕТ ДЕПУТАТОВ  </w:t>
      </w:r>
      <w:r w:rsidR="00211160" w:rsidRPr="008A14B9">
        <w:rPr>
          <w:b/>
          <w:bCs/>
        </w:rPr>
        <w:t>МЕЖОЗЕРНОГО</w:t>
      </w:r>
      <w:r w:rsidRPr="008A14B9">
        <w:rPr>
          <w:b/>
          <w:bCs/>
        </w:rPr>
        <w:t xml:space="preserve"> СЕЛЬСОВЕТА</w:t>
      </w:r>
    </w:p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>БАРАБИНСКОГО РАЙОНА НОВОСИБИРСКОЙ ОБЛАСТИ</w:t>
      </w:r>
    </w:p>
    <w:p w:rsidR="008A14B9" w:rsidRPr="008A14B9" w:rsidRDefault="00443E50" w:rsidP="00CA7CA5">
      <w:pPr>
        <w:jc w:val="center"/>
        <w:rPr>
          <w:b/>
          <w:bCs/>
        </w:rPr>
      </w:pPr>
      <w:r w:rsidRPr="008A14B9">
        <w:rPr>
          <w:b/>
          <w:bCs/>
        </w:rPr>
        <w:t xml:space="preserve"> </w:t>
      </w:r>
    </w:p>
    <w:p w:rsidR="00CA7CA5" w:rsidRPr="008A14B9" w:rsidRDefault="00443E50" w:rsidP="00CA7CA5">
      <w:pPr>
        <w:jc w:val="center"/>
        <w:rPr>
          <w:bCs/>
        </w:rPr>
      </w:pPr>
      <w:r w:rsidRPr="008A14B9">
        <w:rPr>
          <w:bCs/>
        </w:rPr>
        <w:t>шестого</w:t>
      </w:r>
      <w:r w:rsidR="00CA7CA5" w:rsidRPr="008A14B9">
        <w:rPr>
          <w:bCs/>
        </w:rPr>
        <w:t xml:space="preserve"> созыва</w:t>
      </w:r>
    </w:p>
    <w:p w:rsidR="00CA7CA5" w:rsidRPr="008A14B9" w:rsidRDefault="00CA7CA5" w:rsidP="00CA7CA5">
      <w:pPr>
        <w:jc w:val="center"/>
        <w:rPr>
          <w:b/>
          <w:bCs/>
        </w:rPr>
      </w:pPr>
      <w:r w:rsidRPr="008A14B9">
        <w:rPr>
          <w:b/>
          <w:bCs/>
        </w:rPr>
        <w:t>РЕШЕНИЕ</w:t>
      </w:r>
    </w:p>
    <w:p w:rsidR="008A14B9" w:rsidRDefault="00CA7815" w:rsidP="008A14B9">
      <w:pPr>
        <w:jc w:val="center"/>
        <w:rPr>
          <w:bCs/>
        </w:rPr>
      </w:pPr>
      <w:r>
        <w:t>Двадцатой</w:t>
      </w:r>
      <w:r w:rsidR="00C31164" w:rsidRPr="008A14B9">
        <w:rPr>
          <w:bCs/>
        </w:rPr>
        <w:t xml:space="preserve"> </w:t>
      </w:r>
      <w:r w:rsidR="00CA7CA5" w:rsidRPr="008A14B9">
        <w:rPr>
          <w:bCs/>
        </w:rPr>
        <w:t>сессии</w:t>
      </w:r>
    </w:p>
    <w:p w:rsidR="00CA7CA5" w:rsidRPr="008A14B9" w:rsidRDefault="00CA7CA5" w:rsidP="008A14B9">
      <w:pPr>
        <w:rPr>
          <w:bCs/>
        </w:rPr>
      </w:pPr>
      <w:r w:rsidRPr="008A14B9">
        <w:t xml:space="preserve">от  </w:t>
      </w:r>
      <w:r w:rsidR="00544BF8">
        <w:t>04.05</w:t>
      </w:r>
      <w:r w:rsidR="00C31164">
        <w:t>.2022</w:t>
      </w:r>
      <w:r w:rsidRPr="008A14B9">
        <w:t xml:space="preserve"> г.   </w:t>
      </w:r>
      <w:r w:rsidR="00211160" w:rsidRPr="008A14B9">
        <w:t xml:space="preserve">                   </w:t>
      </w:r>
      <w:r w:rsidR="0002632F" w:rsidRPr="008A14B9">
        <w:tab/>
      </w:r>
      <w:r w:rsidR="008A14B9" w:rsidRPr="008A14B9">
        <w:t xml:space="preserve">                                                                      </w:t>
      </w:r>
      <w:r w:rsidR="00C31164">
        <w:t xml:space="preserve">           </w:t>
      </w:r>
      <w:r w:rsidR="0002632F" w:rsidRPr="008A14B9">
        <w:t>№</w:t>
      </w:r>
      <w:r w:rsidR="00211160" w:rsidRPr="008A14B9">
        <w:t xml:space="preserve"> </w:t>
      </w:r>
      <w:r w:rsidR="00CA7815">
        <w:t xml:space="preserve"> 20/75</w:t>
      </w:r>
      <w:r w:rsidR="008A14B9" w:rsidRPr="008A14B9">
        <w:t xml:space="preserve"> </w:t>
      </w:r>
    </w:p>
    <w:p w:rsidR="00CA7CA5" w:rsidRDefault="008A14B9" w:rsidP="0002632F">
      <w:pPr>
        <w:jc w:val="center"/>
      </w:pPr>
      <w:r w:rsidRPr="008A14B9">
        <w:t>д. Юный Пионер</w:t>
      </w:r>
    </w:p>
    <w:p w:rsidR="00C31164" w:rsidRDefault="00C31164" w:rsidP="0002632F">
      <w:pPr>
        <w:jc w:val="center"/>
      </w:pPr>
    </w:p>
    <w:p w:rsidR="00CA7815" w:rsidRDefault="00CA7815" w:rsidP="00CA7815">
      <w:pPr>
        <w:pStyle w:val="af2"/>
        <w:spacing w:after="0"/>
        <w:jc w:val="center"/>
        <w:rPr>
          <w:b/>
          <w:sz w:val="28"/>
          <w:szCs w:val="28"/>
        </w:rPr>
      </w:pPr>
      <w:r w:rsidRPr="00C262BE">
        <w:rPr>
          <w:b/>
          <w:sz w:val="28"/>
          <w:szCs w:val="28"/>
        </w:rPr>
        <w:t>«О внесении изменении в решение 48 сессии Совета депутатов Межозерного сельсовета  от 25.11.2019 г. № 48/164 «Об утверждении правил благоустройства территории Межозерного сельсовета Барабинского района Новосибирской области»</w:t>
      </w:r>
      <w:r>
        <w:rPr>
          <w:b/>
          <w:sz w:val="28"/>
          <w:szCs w:val="28"/>
        </w:rPr>
        <w:t xml:space="preserve"> </w:t>
      </w:r>
    </w:p>
    <w:p w:rsidR="00CA7815" w:rsidRDefault="00CA7815" w:rsidP="00CA7815">
      <w:pPr>
        <w:pStyle w:val="af2"/>
        <w:spacing w:after="0"/>
        <w:jc w:val="center"/>
        <w:rPr>
          <w:b/>
          <w:sz w:val="28"/>
          <w:szCs w:val="28"/>
        </w:rPr>
      </w:pPr>
    </w:p>
    <w:p w:rsidR="00CA7815" w:rsidRDefault="00CA7815" w:rsidP="00CA7815">
      <w:pPr>
        <w:pStyle w:val="af2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</w:t>
      </w:r>
      <w:r w:rsidRPr="004C055A">
        <w:rPr>
          <w:bCs/>
          <w:sz w:val="28"/>
          <w:szCs w:val="28"/>
        </w:rPr>
        <w:t>Закон</w:t>
      </w:r>
      <w:r>
        <w:rPr>
          <w:bCs/>
          <w:sz w:val="28"/>
          <w:szCs w:val="28"/>
        </w:rPr>
        <w:t>ом</w:t>
      </w:r>
      <w:r w:rsidRPr="004C055A">
        <w:rPr>
          <w:bCs/>
          <w:sz w:val="28"/>
          <w:szCs w:val="28"/>
        </w:rPr>
        <w:t xml:space="preserve"> Новосибирской области от 04.03.2019 № 347-ОЗ "О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благоустройства"</w:t>
      </w:r>
      <w:r>
        <w:rPr>
          <w:bCs/>
          <w:sz w:val="28"/>
          <w:szCs w:val="28"/>
        </w:rPr>
        <w:t>,</w:t>
      </w:r>
      <w:r w:rsidRPr="004C055A"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CA7815" w:rsidRDefault="00CA7815" w:rsidP="00CA7815">
      <w:pPr>
        <w:jc w:val="both"/>
        <w:rPr>
          <w:b/>
          <w:sz w:val="28"/>
        </w:rPr>
      </w:pPr>
      <w:r>
        <w:rPr>
          <w:bCs/>
          <w:sz w:val="28"/>
          <w:szCs w:val="28"/>
        </w:rPr>
        <w:t xml:space="preserve"> </w:t>
      </w:r>
      <w:r w:rsidRPr="00FB6CE2">
        <w:rPr>
          <w:b/>
          <w:sz w:val="28"/>
        </w:rPr>
        <w:t>РЕШИЛ:</w:t>
      </w:r>
    </w:p>
    <w:p w:rsidR="00CA7815" w:rsidRPr="004C055A" w:rsidRDefault="00CA7815" w:rsidP="00CA7815">
      <w:pPr>
        <w:pStyle w:val="af2"/>
        <w:spacing w:after="0"/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в </w:t>
      </w:r>
      <w:r w:rsidRPr="004C055A">
        <w:rPr>
          <w:sz w:val="28"/>
          <w:szCs w:val="28"/>
        </w:rPr>
        <w:t xml:space="preserve"> Нормы и правила благоустройства территории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 Барабинского района Новосибирской о</w:t>
      </w:r>
      <w:r>
        <w:rPr>
          <w:sz w:val="28"/>
          <w:szCs w:val="28"/>
        </w:rPr>
        <w:t>бласти, утвержденные Решением 48</w:t>
      </w:r>
      <w:r w:rsidRPr="004C055A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5 созыва от 25.11.2019 №48/164</w:t>
      </w:r>
      <w:r w:rsidRPr="004C055A">
        <w:rPr>
          <w:sz w:val="28"/>
          <w:szCs w:val="28"/>
        </w:rPr>
        <w:t>, изменения согласно приложению к настоящему Решению.</w:t>
      </w:r>
    </w:p>
    <w:p w:rsidR="00CA7815" w:rsidRPr="004C055A" w:rsidRDefault="00CA7815" w:rsidP="00CA7815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2. Опубликовать настоящее Решение в газете «Вестник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сельсовета» и на официальном сайте администрации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сельсовета.</w:t>
      </w:r>
    </w:p>
    <w:p w:rsidR="00CA7815" w:rsidRPr="004C055A" w:rsidRDefault="00CA7815" w:rsidP="00CA7815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CA7815" w:rsidRPr="004C055A" w:rsidRDefault="00CA7815" w:rsidP="00CA7815">
      <w:pPr>
        <w:jc w:val="both"/>
        <w:rPr>
          <w:sz w:val="28"/>
          <w:szCs w:val="28"/>
        </w:rPr>
      </w:pPr>
    </w:p>
    <w:p w:rsidR="00C31164" w:rsidRDefault="00C31164" w:rsidP="00C31164">
      <w:pPr>
        <w:rPr>
          <w:lang w:eastAsia="en-US"/>
        </w:rPr>
      </w:pPr>
    </w:p>
    <w:p w:rsidR="006C0C13" w:rsidRDefault="006C0C13" w:rsidP="006C0C13">
      <w:pPr>
        <w:jc w:val="both"/>
      </w:pPr>
      <w:bookmarkStart w:id="0" w:name="_GoBack"/>
      <w:bookmarkEnd w:id="0"/>
      <w:r w:rsidRPr="00E16C14">
        <w:t xml:space="preserve">Председатель </w:t>
      </w:r>
      <w:r>
        <w:t>Совета депутатов</w:t>
      </w:r>
    </w:p>
    <w:p w:rsidR="006C0C13" w:rsidRPr="00E16C14" w:rsidRDefault="006C0C13" w:rsidP="006C0C13">
      <w:pPr>
        <w:jc w:val="both"/>
      </w:pPr>
      <w:r w:rsidRPr="00E16C14">
        <w:t>Межозерного сельсовета</w:t>
      </w:r>
    </w:p>
    <w:p w:rsidR="006C0C13" w:rsidRPr="00E16C14" w:rsidRDefault="006C0C13" w:rsidP="006C0C13">
      <w:pPr>
        <w:jc w:val="both"/>
      </w:pPr>
      <w:r w:rsidRPr="00E16C14">
        <w:t>Барабинского района</w:t>
      </w:r>
    </w:p>
    <w:p w:rsidR="006C0C13" w:rsidRPr="00267F4E" w:rsidRDefault="006C0C13" w:rsidP="006C0C13">
      <w:pPr>
        <w:jc w:val="both"/>
      </w:pPr>
      <w:r w:rsidRPr="00E16C14">
        <w:t xml:space="preserve">Новосибирской области </w:t>
      </w:r>
      <w:r w:rsidRPr="00E16C14">
        <w:tab/>
      </w:r>
      <w:r w:rsidRPr="00E16C14">
        <w:tab/>
      </w:r>
      <w:r w:rsidRPr="00E16C14">
        <w:tab/>
      </w:r>
      <w:r w:rsidRPr="00E16C14">
        <w:tab/>
      </w:r>
      <w:r w:rsidRPr="0033585A">
        <w:t xml:space="preserve">                               </w:t>
      </w:r>
      <w:r>
        <w:t xml:space="preserve">             </w:t>
      </w:r>
      <w:r w:rsidRPr="0033585A">
        <w:t xml:space="preserve"> </w:t>
      </w:r>
      <w:r>
        <w:t>А.И. Тактагулов</w:t>
      </w:r>
    </w:p>
    <w:p w:rsidR="006C0C13" w:rsidRDefault="006C0C13" w:rsidP="006C0C13">
      <w:pPr>
        <w:pStyle w:val="ConsPlusTitle"/>
        <w:widowControl/>
        <w:jc w:val="right"/>
        <w:rPr>
          <w:b w:val="0"/>
        </w:rPr>
      </w:pPr>
      <w:r w:rsidRPr="00E16C14">
        <w:rPr>
          <w:b w:val="0"/>
        </w:rPr>
        <w:t xml:space="preserve">                                                                </w:t>
      </w:r>
    </w:p>
    <w:p w:rsidR="006C0C13" w:rsidRPr="00E16C14" w:rsidRDefault="006C0C13" w:rsidP="006C0C13">
      <w:pPr>
        <w:ind w:left="360"/>
        <w:jc w:val="center"/>
        <w:rPr>
          <w:b/>
        </w:rPr>
      </w:pPr>
    </w:p>
    <w:p w:rsidR="00C31164" w:rsidRDefault="00C31164" w:rsidP="00C31164">
      <w:pPr>
        <w:spacing w:line="259" w:lineRule="auto"/>
        <w:rPr>
          <w:sz w:val="28"/>
          <w:szCs w:val="28"/>
        </w:rPr>
      </w:pPr>
    </w:p>
    <w:p w:rsidR="00C31164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Глава Межозерного сельсовета</w:t>
      </w:r>
    </w:p>
    <w:p w:rsidR="006C0C13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6C0C13" w:rsidRDefault="006C0C13" w:rsidP="00C31164">
      <w:p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Л.В.Кислица</w:t>
      </w: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A7815" w:rsidRDefault="00CA7815" w:rsidP="00CA7815">
      <w:pPr>
        <w:spacing w:line="259" w:lineRule="auto"/>
        <w:rPr>
          <w:rFonts w:eastAsia="Calibri"/>
          <w:sz w:val="28"/>
          <w:szCs w:val="28"/>
        </w:rPr>
      </w:pPr>
    </w:p>
    <w:p w:rsidR="00C31164" w:rsidRPr="00BE66F5" w:rsidRDefault="00C31164" w:rsidP="00CA7815">
      <w:pPr>
        <w:spacing w:line="259" w:lineRule="auto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lastRenderedPageBreak/>
        <w:t>Приложение</w:t>
      </w:r>
    </w:p>
    <w:p w:rsidR="00C31164" w:rsidRPr="00BE66F5" w:rsidRDefault="00C31164" w:rsidP="00CA7815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>к решению Совета депутатов</w:t>
      </w:r>
    </w:p>
    <w:p w:rsidR="00C31164" w:rsidRPr="00BE66F5" w:rsidRDefault="006C0C13" w:rsidP="00CA7815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Межозерного</w:t>
      </w:r>
      <w:r w:rsidR="00C31164" w:rsidRPr="00BE66F5">
        <w:rPr>
          <w:rFonts w:eastAsia="Calibri"/>
          <w:sz w:val="28"/>
          <w:szCs w:val="28"/>
        </w:rPr>
        <w:t xml:space="preserve"> сельсовета </w:t>
      </w:r>
    </w:p>
    <w:p w:rsidR="00C31164" w:rsidRPr="00BE66F5" w:rsidRDefault="00C31164" w:rsidP="00CA7815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Барабинского района </w:t>
      </w:r>
    </w:p>
    <w:p w:rsidR="00C31164" w:rsidRPr="00BE66F5" w:rsidRDefault="00C31164" w:rsidP="00CA7815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Новосибирской области </w:t>
      </w:r>
    </w:p>
    <w:p w:rsidR="00C31164" w:rsidRPr="00BE66F5" w:rsidRDefault="00C31164" w:rsidP="00CA7815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</w:t>
      </w:r>
      <w:r w:rsidR="006C0C13">
        <w:rPr>
          <w:rFonts w:eastAsia="Calibri"/>
          <w:sz w:val="28"/>
          <w:szCs w:val="28"/>
        </w:rPr>
        <w:t xml:space="preserve">                                  от </w:t>
      </w:r>
      <w:r w:rsidR="00CA7815">
        <w:rPr>
          <w:rFonts w:eastAsia="Calibri"/>
          <w:sz w:val="28"/>
          <w:szCs w:val="28"/>
        </w:rPr>
        <w:t>29.04</w:t>
      </w:r>
      <w:r>
        <w:rPr>
          <w:rFonts w:eastAsia="Calibri"/>
          <w:sz w:val="28"/>
          <w:szCs w:val="28"/>
        </w:rPr>
        <w:t xml:space="preserve">.2022 г. № </w:t>
      </w:r>
      <w:r w:rsidR="00CA7815">
        <w:rPr>
          <w:rFonts w:eastAsia="Calibri"/>
          <w:sz w:val="28"/>
          <w:szCs w:val="28"/>
        </w:rPr>
        <w:t>20/75</w:t>
      </w:r>
      <w:r>
        <w:rPr>
          <w:rFonts w:eastAsia="Calibri"/>
          <w:sz w:val="28"/>
          <w:szCs w:val="28"/>
        </w:rPr>
        <w:t xml:space="preserve">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BE66F5">
        <w:rPr>
          <w:rFonts w:eastAsia="Calibri"/>
          <w:b/>
          <w:sz w:val="28"/>
          <w:szCs w:val="28"/>
        </w:rPr>
        <w:t xml:space="preserve">Изменения, вносимые в  </w:t>
      </w:r>
      <w:r w:rsidRPr="004C055A">
        <w:rPr>
          <w:rFonts w:eastAsia="Calibri"/>
          <w:b/>
          <w:sz w:val="28"/>
          <w:szCs w:val="28"/>
        </w:rPr>
        <w:t xml:space="preserve">Нормы и правила благоустройства территории </w:t>
      </w:r>
      <w:r w:rsidR="006C0C13">
        <w:rPr>
          <w:rFonts w:eastAsia="Calibri"/>
          <w:b/>
          <w:sz w:val="28"/>
          <w:szCs w:val="28"/>
        </w:rPr>
        <w:t>Межозерного</w:t>
      </w:r>
      <w:r w:rsidRPr="004C055A">
        <w:rPr>
          <w:rFonts w:eastAsia="Calibri"/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C31164" w:rsidRPr="00806273" w:rsidRDefault="00C31164" w:rsidP="004974AD">
      <w:pPr>
        <w:pStyle w:val="11"/>
        <w:keepNext/>
        <w:keepLines/>
        <w:numPr>
          <w:ilvl w:val="0"/>
          <w:numId w:val="42"/>
        </w:numPr>
        <w:shd w:val="clear" w:color="auto" w:fill="auto"/>
        <w:spacing w:before="0"/>
        <w:ind w:left="0" w:firstLine="0"/>
        <w:jc w:val="both"/>
        <w:rPr>
          <w:sz w:val="28"/>
          <w:szCs w:val="28"/>
        </w:rPr>
      </w:pPr>
      <w:bookmarkStart w:id="1" w:name="bookmark10"/>
      <w:r w:rsidRPr="00806273">
        <w:rPr>
          <w:rStyle w:val="10"/>
          <w:color w:val="000000"/>
          <w:sz w:val="28"/>
          <w:szCs w:val="28"/>
        </w:rPr>
        <w:t>Статью 15. Содержание домашних животных и птиц</w:t>
      </w:r>
      <w:bookmarkEnd w:id="1"/>
      <w:r w:rsidRPr="00806273">
        <w:rPr>
          <w:rStyle w:val="10"/>
          <w:color w:val="000000"/>
          <w:sz w:val="28"/>
          <w:szCs w:val="28"/>
        </w:rPr>
        <w:t xml:space="preserve"> дополнить </w:t>
      </w:r>
      <w:r w:rsidRPr="00316608">
        <w:rPr>
          <w:rStyle w:val="10"/>
          <w:b/>
          <w:color w:val="000000"/>
          <w:sz w:val="28"/>
          <w:szCs w:val="28"/>
        </w:rPr>
        <w:t>пунктом 15.22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i/>
          <w:color w:val="000000"/>
          <w:sz w:val="28"/>
          <w:szCs w:val="28"/>
        </w:rPr>
        <w:t>следующего содержания</w:t>
      </w:r>
      <w:r w:rsidRPr="00806273">
        <w:rPr>
          <w:rStyle w:val="10"/>
          <w:color w:val="000000"/>
          <w:sz w:val="28"/>
          <w:szCs w:val="28"/>
        </w:rPr>
        <w:t>: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Определить следующие территории для выгула домашних животных на территории </w:t>
      </w:r>
      <w:r w:rsidR="006C0C13">
        <w:rPr>
          <w:sz w:val="28"/>
          <w:szCs w:val="28"/>
        </w:rPr>
        <w:t>Межозерного</w:t>
      </w:r>
      <w:r w:rsidRPr="00806273">
        <w:rPr>
          <w:sz w:val="28"/>
          <w:szCs w:val="28"/>
        </w:rPr>
        <w:t xml:space="preserve"> сельсовета с установкой соответствующих вывесок</w:t>
      </w:r>
      <w:r>
        <w:rPr>
          <w:sz w:val="28"/>
          <w:szCs w:val="28"/>
        </w:rPr>
        <w:t>: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4974AD">
        <w:rPr>
          <w:sz w:val="28"/>
          <w:szCs w:val="28"/>
        </w:rPr>
        <w:t>д.Бадажки</w:t>
      </w:r>
      <w:r w:rsidRPr="00806273">
        <w:rPr>
          <w:sz w:val="28"/>
          <w:szCs w:val="28"/>
        </w:rPr>
        <w:t xml:space="preserve"> -  окраина </w:t>
      </w:r>
      <w:r w:rsidR="004974AD">
        <w:rPr>
          <w:sz w:val="28"/>
          <w:szCs w:val="28"/>
        </w:rPr>
        <w:t>деревни</w:t>
      </w:r>
      <w:r w:rsidRPr="00806273">
        <w:rPr>
          <w:sz w:val="28"/>
          <w:szCs w:val="28"/>
        </w:rPr>
        <w:t xml:space="preserve"> </w:t>
      </w:r>
      <w:r w:rsidR="00E04609">
        <w:rPr>
          <w:sz w:val="28"/>
          <w:szCs w:val="28"/>
        </w:rPr>
        <w:t>Юго-</w:t>
      </w:r>
      <w:r w:rsidR="004974AD">
        <w:rPr>
          <w:sz w:val="28"/>
          <w:szCs w:val="28"/>
        </w:rPr>
        <w:t>восточная сторона</w:t>
      </w:r>
      <w:r w:rsidRPr="00806273">
        <w:rPr>
          <w:sz w:val="28"/>
          <w:szCs w:val="28"/>
        </w:rPr>
        <w:t xml:space="preserve"> от населенного пункта, </w:t>
      </w:r>
      <w:r w:rsidR="004974AD">
        <w:rPr>
          <w:sz w:val="28"/>
          <w:szCs w:val="28"/>
        </w:rPr>
        <w:t>правая сторона от въезда в деревню</w:t>
      </w:r>
      <w:r w:rsidRPr="00806273">
        <w:rPr>
          <w:sz w:val="28"/>
          <w:szCs w:val="28"/>
        </w:rPr>
        <w:t>;</w:t>
      </w:r>
    </w:p>
    <w:p w:rsidR="00C31164" w:rsidRPr="00806273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8E2D0A">
        <w:rPr>
          <w:sz w:val="28"/>
          <w:szCs w:val="28"/>
        </w:rPr>
        <w:t>пос.Дунаевка</w:t>
      </w:r>
      <w:r w:rsidRPr="00806273">
        <w:rPr>
          <w:sz w:val="28"/>
          <w:szCs w:val="28"/>
        </w:rPr>
        <w:t xml:space="preserve"> – окраина </w:t>
      </w:r>
      <w:r w:rsidR="008E2D0A">
        <w:rPr>
          <w:sz w:val="28"/>
          <w:szCs w:val="28"/>
        </w:rPr>
        <w:t>поселка</w:t>
      </w:r>
      <w:r w:rsidRPr="00806273">
        <w:rPr>
          <w:sz w:val="28"/>
          <w:szCs w:val="28"/>
        </w:rPr>
        <w:t xml:space="preserve"> </w:t>
      </w:r>
      <w:r w:rsidR="008E2D0A">
        <w:rPr>
          <w:sz w:val="28"/>
          <w:szCs w:val="28"/>
        </w:rPr>
        <w:t>восточная сторона, бывшая свалка</w:t>
      </w:r>
      <w:r w:rsidRPr="00806273">
        <w:rPr>
          <w:sz w:val="28"/>
          <w:szCs w:val="28"/>
        </w:rPr>
        <w:t xml:space="preserve">; </w:t>
      </w:r>
    </w:p>
    <w:p w:rsidR="00C31164" w:rsidRPr="00E04609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806273">
        <w:rPr>
          <w:sz w:val="28"/>
          <w:szCs w:val="28"/>
        </w:rPr>
        <w:t xml:space="preserve">- </w:t>
      </w:r>
      <w:r w:rsidR="00E04609">
        <w:rPr>
          <w:sz w:val="28"/>
          <w:szCs w:val="28"/>
        </w:rPr>
        <w:t>д.Юный Пионер – начало ул.озерная, восточная сторона от населенного пункта, в районе МКД</w:t>
      </w:r>
      <w:r w:rsidR="00316608">
        <w:rPr>
          <w:sz w:val="28"/>
          <w:szCs w:val="28"/>
        </w:rPr>
        <w:t>;</w:t>
      </w:r>
    </w:p>
    <w:p w:rsidR="00E04609" w:rsidRPr="00316608" w:rsidRDefault="00E04609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  <w:r w:rsidRPr="00E04609">
        <w:rPr>
          <w:sz w:val="28"/>
          <w:szCs w:val="28"/>
        </w:rPr>
        <w:t>-</w:t>
      </w:r>
      <w:r w:rsidRPr="00316608">
        <w:rPr>
          <w:sz w:val="28"/>
          <w:szCs w:val="28"/>
        </w:rPr>
        <w:t xml:space="preserve"> </w:t>
      </w:r>
      <w:r w:rsidR="00316608">
        <w:rPr>
          <w:sz w:val="28"/>
          <w:szCs w:val="28"/>
        </w:rPr>
        <w:t>д.Новокурупкаевка – окраина деревни с северной стороны от населенного пункта, в районе свалки за складами ИП «Кусикеев».</w:t>
      </w:r>
    </w:p>
    <w:p w:rsidR="00C31164" w:rsidRPr="00806273" w:rsidRDefault="00C31164" w:rsidP="004974AD">
      <w:pPr>
        <w:pStyle w:val="11"/>
        <w:keepNext/>
        <w:keepLines/>
        <w:numPr>
          <w:ilvl w:val="0"/>
          <w:numId w:val="42"/>
        </w:numPr>
        <w:shd w:val="clear" w:color="auto" w:fill="auto"/>
        <w:spacing w:before="0"/>
        <w:ind w:left="0" w:firstLine="0"/>
        <w:jc w:val="both"/>
        <w:rPr>
          <w:rStyle w:val="10"/>
          <w:sz w:val="28"/>
          <w:szCs w:val="28"/>
        </w:rPr>
      </w:pPr>
      <w:r w:rsidRPr="00806273">
        <w:rPr>
          <w:rStyle w:val="10"/>
          <w:color w:val="000000"/>
          <w:sz w:val="28"/>
          <w:szCs w:val="28"/>
        </w:rPr>
        <w:t xml:space="preserve">Статью 15. Содержание домашних животных и птиц </w:t>
      </w:r>
      <w:r w:rsidRPr="00316608">
        <w:rPr>
          <w:rStyle w:val="10"/>
          <w:i/>
          <w:color w:val="000000"/>
          <w:sz w:val="28"/>
          <w:szCs w:val="28"/>
        </w:rPr>
        <w:t>дополнить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b/>
          <w:color w:val="000000"/>
          <w:sz w:val="28"/>
          <w:szCs w:val="28"/>
        </w:rPr>
        <w:t>пунктом 15.23</w:t>
      </w:r>
      <w:r w:rsidRPr="00806273">
        <w:rPr>
          <w:rStyle w:val="10"/>
          <w:color w:val="000000"/>
          <w:sz w:val="28"/>
          <w:szCs w:val="28"/>
        </w:rPr>
        <w:t xml:space="preserve"> </w:t>
      </w:r>
      <w:r w:rsidRPr="00316608">
        <w:rPr>
          <w:rStyle w:val="10"/>
          <w:i/>
          <w:color w:val="000000"/>
          <w:sz w:val="28"/>
          <w:szCs w:val="28"/>
        </w:rPr>
        <w:t>следующего содержания</w:t>
      </w:r>
      <w:r w:rsidRPr="00806273">
        <w:rPr>
          <w:rStyle w:val="10"/>
          <w:color w:val="000000"/>
          <w:sz w:val="28"/>
          <w:szCs w:val="28"/>
        </w:rPr>
        <w:t>:</w:t>
      </w:r>
    </w:p>
    <w:p w:rsidR="00C31164" w:rsidRPr="00ED4838" w:rsidRDefault="00316608" w:rsidP="004974AD">
      <w:pPr>
        <w:spacing w:line="240" w:lineRule="atLeast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31164" w:rsidRPr="00806273">
        <w:rPr>
          <w:sz w:val="28"/>
          <w:szCs w:val="28"/>
        </w:rPr>
        <w:t>За нарушение требований статьи 15 настоящих правил, владельцы домашних животных привлекаются к административной ответственности в порядке, предусмотренном действующим законодательством</w:t>
      </w:r>
      <w:r>
        <w:rPr>
          <w:sz w:val="28"/>
          <w:szCs w:val="28"/>
        </w:rPr>
        <w:t>».</w:t>
      </w:r>
    </w:p>
    <w:p w:rsidR="00C31164" w:rsidRDefault="00C31164" w:rsidP="004974AD">
      <w:pPr>
        <w:pStyle w:val="a6"/>
        <w:spacing w:line="240" w:lineRule="atLeast"/>
        <w:ind w:left="0" w:right="-284"/>
        <w:jc w:val="both"/>
        <w:rPr>
          <w:sz w:val="28"/>
          <w:szCs w:val="28"/>
        </w:rPr>
      </w:pPr>
    </w:p>
    <w:p w:rsidR="00C402C2" w:rsidRPr="002C6BEA" w:rsidRDefault="00C402C2">
      <w:pPr>
        <w:rPr>
          <w:sz w:val="28"/>
          <w:szCs w:val="28"/>
        </w:rPr>
      </w:pPr>
    </w:p>
    <w:sectPr w:rsidR="00C402C2" w:rsidRPr="002C6BEA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A0E" w:rsidRDefault="00DB2A0E" w:rsidP="009A56DB">
      <w:r>
        <w:separator/>
      </w:r>
    </w:p>
  </w:endnote>
  <w:endnote w:type="continuationSeparator" w:id="0">
    <w:p w:rsidR="00DB2A0E" w:rsidRDefault="00DB2A0E" w:rsidP="009A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A0E" w:rsidRDefault="00DB2A0E" w:rsidP="009A56DB">
      <w:r>
        <w:separator/>
      </w:r>
    </w:p>
  </w:footnote>
  <w:footnote w:type="continuationSeparator" w:id="0">
    <w:p w:rsidR="00DB2A0E" w:rsidRDefault="00DB2A0E" w:rsidP="009A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3360FF"/>
    <w:multiLevelType w:val="multilevel"/>
    <w:tmpl w:val="983238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2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>
    <w:nsid w:val="27517E07"/>
    <w:multiLevelType w:val="multilevel"/>
    <w:tmpl w:val="3BBAD9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3645462E"/>
    <w:multiLevelType w:val="hybridMultilevel"/>
    <w:tmpl w:val="60FE6D76"/>
    <w:lvl w:ilvl="0" w:tplc="1B0297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9917DE5"/>
    <w:multiLevelType w:val="multilevel"/>
    <w:tmpl w:val="351A81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>
    <w:nsid w:val="525D6F94"/>
    <w:multiLevelType w:val="multilevel"/>
    <w:tmpl w:val="09DED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8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6CD6251B"/>
    <w:multiLevelType w:val="multilevel"/>
    <w:tmpl w:val="B2AE68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1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0"/>
  </w:num>
  <w:num w:numId="5">
    <w:abstractNumId w:val="30"/>
  </w:num>
  <w:num w:numId="6">
    <w:abstractNumId w:val="41"/>
  </w:num>
  <w:num w:numId="7">
    <w:abstractNumId w:val="38"/>
  </w:num>
  <w:num w:numId="8">
    <w:abstractNumId w:val="39"/>
  </w:num>
  <w:num w:numId="9">
    <w:abstractNumId w:val="31"/>
  </w:num>
  <w:num w:numId="10">
    <w:abstractNumId w:val="36"/>
  </w:num>
  <w:num w:numId="11">
    <w:abstractNumId w:val="33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2"/>
  </w:num>
  <w:num w:numId="33">
    <w:abstractNumId w:val="23"/>
  </w:num>
  <w:num w:numId="34">
    <w:abstractNumId w:val="24"/>
  </w:num>
  <w:num w:numId="35">
    <w:abstractNumId w:val="25"/>
  </w:num>
  <w:num w:numId="36">
    <w:abstractNumId w:val="26"/>
  </w:num>
  <w:num w:numId="37">
    <w:abstractNumId w:val="27"/>
  </w:num>
  <w:num w:numId="38">
    <w:abstractNumId w:val="28"/>
  </w:num>
  <w:num w:numId="39">
    <w:abstractNumId w:val="29"/>
  </w:num>
  <w:num w:numId="40">
    <w:abstractNumId w:val="0"/>
  </w:num>
  <w:num w:numId="41">
    <w:abstractNumId w:val="1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768F"/>
    <w:rsid w:val="000040ED"/>
    <w:rsid w:val="00011131"/>
    <w:rsid w:val="000138C1"/>
    <w:rsid w:val="000219F3"/>
    <w:rsid w:val="0002632F"/>
    <w:rsid w:val="000334FF"/>
    <w:rsid w:val="00045253"/>
    <w:rsid w:val="00050479"/>
    <w:rsid w:val="00050631"/>
    <w:rsid w:val="000522C6"/>
    <w:rsid w:val="00061B1B"/>
    <w:rsid w:val="00066A70"/>
    <w:rsid w:val="000768FA"/>
    <w:rsid w:val="000917D5"/>
    <w:rsid w:val="000A34AD"/>
    <w:rsid w:val="000C0B17"/>
    <w:rsid w:val="000E738C"/>
    <w:rsid w:val="00114380"/>
    <w:rsid w:val="00127732"/>
    <w:rsid w:val="00127F5F"/>
    <w:rsid w:val="001474B3"/>
    <w:rsid w:val="00152BA4"/>
    <w:rsid w:val="0016752A"/>
    <w:rsid w:val="00173681"/>
    <w:rsid w:val="00175435"/>
    <w:rsid w:val="001779B3"/>
    <w:rsid w:val="00181E23"/>
    <w:rsid w:val="001A696B"/>
    <w:rsid w:val="001A768F"/>
    <w:rsid w:val="001C458F"/>
    <w:rsid w:val="001D34B3"/>
    <w:rsid w:val="001E759A"/>
    <w:rsid w:val="001F1979"/>
    <w:rsid w:val="001F64F1"/>
    <w:rsid w:val="00203728"/>
    <w:rsid w:val="00206520"/>
    <w:rsid w:val="002105B2"/>
    <w:rsid w:val="002107CF"/>
    <w:rsid w:val="00211160"/>
    <w:rsid w:val="00211A1A"/>
    <w:rsid w:val="002317A3"/>
    <w:rsid w:val="00235B5E"/>
    <w:rsid w:val="00244FE2"/>
    <w:rsid w:val="0025782F"/>
    <w:rsid w:val="0027298A"/>
    <w:rsid w:val="00280185"/>
    <w:rsid w:val="002971F8"/>
    <w:rsid w:val="002B427F"/>
    <w:rsid w:val="002C2960"/>
    <w:rsid w:val="002C3DD5"/>
    <w:rsid w:val="002C6BEA"/>
    <w:rsid w:val="002D086B"/>
    <w:rsid w:val="002D324A"/>
    <w:rsid w:val="002D4F9C"/>
    <w:rsid w:val="002D6765"/>
    <w:rsid w:val="002F0FE4"/>
    <w:rsid w:val="003045B6"/>
    <w:rsid w:val="00307753"/>
    <w:rsid w:val="00310016"/>
    <w:rsid w:val="00316608"/>
    <w:rsid w:val="00317A09"/>
    <w:rsid w:val="003221F9"/>
    <w:rsid w:val="0034464B"/>
    <w:rsid w:val="00354C87"/>
    <w:rsid w:val="00356865"/>
    <w:rsid w:val="0036115E"/>
    <w:rsid w:val="00363EF8"/>
    <w:rsid w:val="00393BD7"/>
    <w:rsid w:val="003A0DAE"/>
    <w:rsid w:val="003C2CA4"/>
    <w:rsid w:val="003C2F55"/>
    <w:rsid w:val="003C43A6"/>
    <w:rsid w:val="003C5EE0"/>
    <w:rsid w:val="003F34AD"/>
    <w:rsid w:val="003F5483"/>
    <w:rsid w:val="004179CD"/>
    <w:rsid w:val="00421CF1"/>
    <w:rsid w:val="004248FC"/>
    <w:rsid w:val="004356FA"/>
    <w:rsid w:val="00443E50"/>
    <w:rsid w:val="0045675A"/>
    <w:rsid w:val="00466000"/>
    <w:rsid w:val="00475DB2"/>
    <w:rsid w:val="00492AF1"/>
    <w:rsid w:val="004960CE"/>
    <w:rsid w:val="004974AD"/>
    <w:rsid w:val="004B0D30"/>
    <w:rsid w:val="004B1755"/>
    <w:rsid w:val="004B4EF3"/>
    <w:rsid w:val="004B7027"/>
    <w:rsid w:val="004C2F0A"/>
    <w:rsid w:val="004D1011"/>
    <w:rsid w:val="004D5E2B"/>
    <w:rsid w:val="004E5822"/>
    <w:rsid w:val="004E59CF"/>
    <w:rsid w:val="00501680"/>
    <w:rsid w:val="0051613B"/>
    <w:rsid w:val="00521D5F"/>
    <w:rsid w:val="00526F3C"/>
    <w:rsid w:val="00544875"/>
    <w:rsid w:val="00544BF8"/>
    <w:rsid w:val="005456E1"/>
    <w:rsid w:val="00563BCB"/>
    <w:rsid w:val="00584A54"/>
    <w:rsid w:val="005B7DCA"/>
    <w:rsid w:val="005C131D"/>
    <w:rsid w:val="005C50A3"/>
    <w:rsid w:val="005F0753"/>
    <w:rsid w:val="005F5850"/>
    <w:rsid w:val="005F7C46"/>
    <w:rsid w:val="00606CBB"/>
    <w:rsid w:val="00635F5C"/>
    <w:rsid w:val="006468DC"/>
    <w:rsid w:val="006530E2"/>
    <w:rsid w:val="00667887"/>
    <w:rsid w:val="00686B1B"/>
    <w:rsid w:val="006A09DB"/>
    <w:rsid w:val="006B2CE5"/>
    <w:rsid w:val="006C0C13"/>
    <w:rsid w:val="006C51C3"/>
    <w:rsid w:val="006D67CC"/>
    <w:rsid w:val="00701885"/>
    <w:rsid w:val="007104AA"/>
    <w:rsid w:val="00712633"/>
    <w:rsid w:val="00721520"/>
    <w:rsid w:val="007271DB"/>
    <w:rsid w:val="007300A8"/>
    <w:rsid w:val="00730C10"/>
    <w:rsid w:val="007313FE"/>
    <w:rsid w:val="00732AAA"/>
    <w:rsid w:val="00744FF1"/>
    <w:rsid w:val="0076259C"/>
    <w:rsid w:val="00773215"/>
    <w:rsid w:val="00787612"/>
    <w:rsid w:val="007954AE"/>
    <w:rsid w:val="007C5057"/>
    <w:rsid w:val="007C6CEF"/>
    <w:rsid w:val="007D130A"/>
    <w:rsid w:val="007E6494"/>
    <w:rsid w:val="007F222A"/>
    <w:rsid w:val="007F6F7F"/>
    <w:rsid w:val="00811341"/>
    <w:rsid w:val="00811F2B"/>
    <w:rsid w:val="00816408"/>
    <w:rsid w:val="00822B6B"/>
    <w:rsid w:val="008243A8"/>
    <w:rsid w:val="008256A6"/>
    <w:rsid w:val="0083114C"/>
    <w:rsid w:val="00873E73"/>
    <w:rsid w:val="00884C73"/>
    <w:rsid w:val="00895DC1"/>
    <w:rsid w:val="008A0FD8"/>
    <w:rsid w:val="008A14B9"/>
    <w:rsid w:val="008A4F9F"/>
    <w:rsid w:val="008A757C"/>
    <w:rsid w:val="008B15C0"/>
    <w:rsid w:val="008B29BF"/>
    <w:rsid w:val="008B45FC"/>
    <w:rsid w:val="008D073A"/>
    <w:rsid w:val="008E2D0A"/>
    <w:rsid w:val="008F69BA"/>
    <w:rsid w:val="008F7490"/>
    <w:rsid w:val="00910743"/>
    <w:rsid w:val="00925504"/>
    <w:rsid w:val="009255D5"/>
    <w:rsid w:val="0093487C"/>
    <w:rsid w:val="009510D2"/>
    <w:rsid w:val="00956A02"/>
    <w:rsid w:val="00970363"/>
    <w:rsid w:val="009824D1"/>
    <w:rsid w:val="009A0CEB"/>
    <w:rsid w:val="009A5512"/>
    <w:rsid w:val="009A56DB"/>
    <w:rsid w:val="009E39BF"/>
    <w:rsid w:val="009F0294"/>
    <w:rsid w:val="009F54EA"/>
    <w:rsid w:val="00A13AD4"/>
    <w:rsid w:val="00A338EF"/>
    <w:rsid w:val="00A41385"/>
    <w:rsid w:val="00A609B5"/>
    <w:rsid w:val="00A84BBF"/>
    <w:rsid w:val="00A91F27"/>
    <w:rsid w:val="00A95600"/>
    <w:rsid w:val="00AA17E6"/>
    <w:rsid w:val="00AA4E8D"/>
    <w:rsid w:val="00AA691F"/>
    <w:rsid w:val="00AB463E"/>
    <w:rsid w:val="00AC62BC"/>
    <w:rsid w:val="00AF6119"/>
    <w:rsid w:val="00B118B9"/>
    <w:rsid w:val="00B16CE6"/>
    <w:rsid w:val="00B17BEB"/>
    <w:rsid w:val="00B371C6"/>
    <w:rsid w:val="00B50C2A"/>
    <w:rsid w:val="00B84502"/>
    <w:rsid w:val="00B84849"/>
    <w:rsid w:val="00B8738A"/>
    <w:rsid w:val="00B92CC4"/>
    <w:rsid w:val="00B92EE8"/>
    <w:rsid w:val="00BC1A54"/>
    <w:rsid w:val="00BC3E53"/>
    <w:rsid w:val="00BD54EA"/>
    <w:rsid w:val="00BF25F4"/>
    <w:rsid w:val="00BF4A60"/>
    <w:rsid w:val="00C31164"/>
    <w:rsid w:val="00C402C2"/>
    <w:rsid w:val="00C410D0"/>
    <w:rsid w:val="00C43900"/>
    <w:rsid w:val="00C511B7"/>
    <w:rsid w:val="00C51BCE"/>
    <w:rsid w:val="00C5513F"/>
    <w:rsid w:val="00C70A12"/>
    <w:rsid w:val="00C84AF9"/>
    <w:rsid w:val="00C911C3"/>
    <w:rsid w:val="00CA5185"/>
    <w:rsid w:val="00CA7815"/>
    <w:rsid w:val="00CA7CA5"/>
    <w:rsid w:val="00CB7EFB"/>
    <w:rsid w:val="00CC6814"/>
    <w:rsid w:val="00CD706E"/>
    <w:rsid w:val="00D14D8F"/>
    <w:rsid w:val="00D2164D"/>
    <w:rsid w:val="00D43E72"/>
    <w:rsid w:val="00D631EA"/>
    <w:rsid w:val="00D75CB0"/>
    <w:rsid w:val="00D77199"/>
    <w:rsid w:val="00D777F2"/>
    <w:rsid w:val="00D901F2"/>
    <w:rsid w:val="00D9480A"/>
    <w:rsid w:val="00DB2A0E"/>
    <w:rsid w:val="00DD3289"/>
    <w:rsid w:val="00DD7E80"/>
    <w:rsid w:val="00DE7044"/>
    <w:rsid w:val="00DF4A23"/>
    <w:rsid w:val="00DF6538"/>
    <w:rsid w:val="00E01F6B"/>
    <w:rsid w:val="00E04609"/>
    <w:rsid w:val="00E12F98"/>
    <w:rsid w:val="00E31340"/>
    <w:rsid w:val="00E3398E"/>
    <w:rsid w:val="00E50DF0"/>
    <w:rsid w:val="00E526D0"/>
    <w:rsid w:val="00E54A45"/>
    <w:rsid w:val="00E5789D"/>
    <w:rsid w:val="00E60C30"/>
    <w:rsid w:val="00E62A7A"/>
    <w:rsid w:val="00E64694"/>
    <w:rsid w:val="00E66DCE"/>
    <w:rsid w:val="00E671FE"/>
    <w:rsid w:val="00E72E8D"/>
    <w:rsid w:val="00E83DE7"/>
    <w:rsid w:val="00E925DA"/>
    <w:rsid w:val="00EB60D4"/>
    <w:rsid w:val="00ED1AD0"/>
    <w:rsid w:val="00ED7E60"/>
    <w:rsid w:val="00EF3C4B"/>
    <w:rsid w:val="00F0128B"/>
    <w:rsid w:val="00F06E68"/>
    <w:rsid w:val="00F123FE"/>
    <w:rsid w:val="00F208AE"/>
    <w:rsid w:val="00F42154"/>
    <w:rsid w:val="00F4229E"/>
    <w:rsid w:val="00F42995"/>
    <w:rsid w:val="00F43053"/>
    <w:rsid w:val="00F92E31"/>
    <w:rsid w:val="00F94B85"/>
    <w:rsid w:val="00FB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7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4D1011"/>
    <w:pPr>
      <w:tabs>
        <w:tab w:val="left" w:pos="720"/>
      </w:tabs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D10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1011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semiHidden/>
    <w:rsid w:val="00ED1AD0"/>
    <w:rPr>
      <w:color w:val="0000FF"/>
      <w:u w:val="single"/>
    </w:rPr>
  </w:style>
  <w:style w:type="paragraph" w:customStyle="1" w:styleId="u">
    <w:name w:val="u"/>
    <w:basedOn w:val="a"/>
    <w:uiPriority w:val="99"/>
    <w:rsid w:val="00ED1AD0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1D34B3"/>
    <w:pPr>
      <w:ind w:left="720"/>
    </w:pPr>
  </w:style>
  <w:style w:type="paragraph" w:styleId="a7">
    <w:name w:val="Body Text"/>
    <w:basedOn w:val="a"/>
    <w:link w:val="a8"/>
    <w:uiPriority w:val="99"/>
    <w:rsid w:val="001143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1143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b">
    <w:name w:val="Block Text"/>
    <w:basedOn w:val="a"/>
    <w:uiPriority w:val="99"/>
    <w:rsid w:val="0011438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1143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3114C"/>
    <w:rPr>
      <w:rFonts w:ascii="Times New Roman" w:hAnsi="Times New Roman" w:cs="Times New Roman"/>
      <w:sz w:val="16"/>
      <w:szCs w:val="16"/>
    </w:rPr>
  </w:style>
  <w:style w:type="paragraph" w:styleId="ac">
    <w:name w:val="footer"/>
    <w:basedOn w:val="a"/>
    <w:link w:val="ad"/>
    <w:uiPriority w:val="99"/>
    <w:rsid w:val="0011438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customStyle="1" w:styleId="2">
    <w:name w:val="Знак Знак Знак Знак Знак Знак Знак2 Знак Знак"/>
    <w:basedOn w:val="a"/>
    <w:uiPriority w:val="99"/>
    <w:rsid w:val="00A84BBF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rsid w:val="00A84BBF"/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A95600"/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uiPriority w:val="99"/>
    <w:rsid w:val="00175435"/>
    <w:rPr>
      <w:vertAlign w:val="superscript"/>
    </w:rPr>
  </w:style>
  <w:style w:type="paragraph" w:customStyle="1" w:styleId="ConsTitle">
    <w:name w:val="ConsTitle"/>
    <w:rsid w:val="00730C1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20">
    <w:name w:val="Body Text 2"/>
    <w:basedOn w:val="a"/>
    <w:link w:val="21"/>
    <w:uiPriority w:val="99"/>
    <w:unhideWhenUsed/>
    <w:rsid w:val="000C0B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0C0B17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1">
    <w:name w:val="Колонтитул"/>
    <w:basedOn w:val="a0"/>
    <w:link w:val="1"/>
    <w:uiPriority w:val="99"/>
    <w:locked/>
    <w:rsid w:val="005C50A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5C50A3"/>
    <w:rPr>
      <w:rFonts w:ascii="Times New Roman" w:hAnsi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5C50A3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5C50A3"/>
    <w:pPr>
      <w:widowControl w:val="0"/>
      <w:shd w:val="clear" w:color="auto" w:fill="FFFFFF"/>
      <w:spacing w:before="420" w:after="60" w:line="240" w:lineRule="atLeast"/>
    </w:pPr>
    <w:rPr>
      <w:rFonts w:eastAsia="Calibri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5C50A3"/>
    <w:pPr>
      <w:widowControl w:val="0"/>
      <w:shd w:val="clear" w:color="auto" w:fill="FFFFFF"/>
      <w:spacing w:line="254" w:lineRule="exact"/>
      <w:jc w:val="both"/>
    </w:pPr>
    <w:rPr>
      <w:rFonts w:eastAsia="Calibri"/>
      <w:b/>
      <w:bCs/>
      <w:sz w:val="20"/>
      <w:szCs w:val="20"/>
    </w:rPr>
  </w:style>
  <w:style w:type="paragraph" w:customStyle="1" w:styleId="1">
    <w:name w:val="Колонтитул1"/>
    <w:basedOn w:val="a"/>
    <w:link w:val="af1"/>
    <w:uiPriority w:val="99"/>
    <w:rsid w:val="005C50A3"/>
    <w:pPr>
      <w:widowControl w:val="0"/>
      <w:shd w:val="clear" w:color="auto" w:fill="FFFFFF"/>
      <w:spacing w:line="274" w:lineRule="exact"/>
      <w:jc w:val="right"/>
    </w:pPr>
    <w:rPr>
      <w:rFonts w:eastAsia="Calibri"/>
      <w:sz w:val="23"/>
      <w:szCs w:val="23"/>
    </w:rPr>
  </w:style>
  <w:style w:type="paragraph" w:customStyle="1" w:styleId="11">
    <w:name w:val="Заголовок №11"/>
    <w:basedOn w:val="a"/>
    <w:link w:val="10"/>
    <w:uiPriority w:val="99"/>
    <w:rsid w:val="005C50A3"/>
    <w:pPr>
      <w:widowControl w:val="0"/>
      <w:shd w:val="clear" w:color="auto" w:fill="FFFFFF"/>
      <w:spacing w:before="300" w:line="322" w:lineRule="exact"/>
      <w:jc w:val="center"/>
      <w:outlineLvl w:val="0"/>
    </w:pPr>
    <w:rPr>
      <w:rFonts w:eastAsia="Calibri"/>
      <w:b/>
      <w:bCs/>
      <w:sz w:val="26"/>
      <w:szCs w:val="26"/>
    </w:rPr>
  </w:style>
  <w:style w:type="paragraph" w:styleId="af2">
    <w:name w:val="Normal (Web)"/>
    <w:basedOn w:val="a"/>
    <w:rsid w:val="00C31164"/>
    <w:pPr>
      <w:spacing w:after="270"/>
    </w:pPr>
    <w:rPr>
      <w:rFonts w:eastAsia="Calibri"/>
    </w:rPr>
  </w:style>
  <w:style w:type="character" w:customStyle="1" w:styleId="50">
    <w:name w:val="Основной текст (5)"/>
    <w:basedOn w:val="5"/>
    <w:uiPriority w:val="99"/>
    <w:rsid w:val="00C31164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C31164"/>
    <w:rPr>
      <w:rFonts w:cs="Times New Roman"/>
      <w:b/>
      <w:b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7AF9A-6498-4EC5-8AD5-F0DE749D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17</cp:revision>
  <cp:lastPrinted>2022-06-14T04:07:00Z</cp:lastPrinted>
  <dcterms:created xsi:type="dcterms:W3CDTF">2021-04-08T04:38:00Z</dcterms:created>
  <dcterms:modified xsi:type="dcterms:W3CDTF">2022-06-14T04:11:00Z</dcterms:modified>
</cp:coreProperties>
</file>